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8629818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20694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641553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35417" name="29966b10-269d-11f0-9113-134ff5f73f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6529125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854921" name="3d409910-269d-11f0-8f48-e102fc569df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782788" name="b0cf0190-269e-11f0-98ba-7d9ac6593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749810" name="b0cf0190-269e-11f0-98ba-7d9ac6593f4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0387545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85389" name="e5f32c60-269f-11f0-a9c5-434c0b95a97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4596664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488134" name="fb434230-269f-11f0-a7bf-07e5cd9965a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410090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400735" name="0c980e80-26a0-11f0-85f2-1bf4ff5954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501636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28090" name="1eb078f0-26a0-11f0-8f00-0bf8d7dc35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509516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060525" name="2fb7c180-26a0-11f0-a52b-1b8e690399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623275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32967" name="63a90710-26a0-11f0-a36d-27896090665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888181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218504" name="ae418e00-26a0-11f0-948e-555a8d11e7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5706126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803370" name="bed3cda0-26a0-11f0-8fce-3bc047576a2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021665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845800" name="d8c976b0-26a0-11f0-b5c6-1df414fb47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874882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12679" name="f71e3420-26a0-11f0-bc8d-f5775b482ca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093231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490621" name="08598500-26a1-11f0-9eb0-a3a1402bd9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676604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87035" name="17c54600-26a1-11f0-a522-014c4f3559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984937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622221" name="9a991840-26a1-11f0-a837-97e888cfac5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685801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5245" name="1884a8f0-26a2-11f0-82d0-53560001c16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631201" name="34714000-26a2-11f0-982f-8b274798df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635374" name="34714000-26a2-11f0-982f-8b274798dff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126682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753903" name="bf4457d0-26a2-11f0-b641-3fd10fe9e56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7751094" name="4db0b870-26a2-11f0-a944-c55802e0d0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129762" name="4db0b870-26a2-11f0-a944-c55802e0d0e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214173" name="69d01f50-26a2-11f0-adf9-3f9281b8b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615687" name="69d01f50-26a2-11f0-adf9-3f9281b8bf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4690806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62378" name="58fd10b0-26a3-11f0-9acc-8be6dbb48ba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